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6D522" w14:textId="5CB84C3A" w:rsidR="001E719B" w:rsidRPr="00444786" w:rsidRDefault="0063641E" w:rsidP="0063641E">
      <w:pPr>
        <w:jc w:val="center"/>
        <w:rPr>
          <w:b/>
          <w:bCs/>
          <w:sz w:val="32"/>
          <w:szCs w:val="32"/>
          <w:lang w:val="cs-CZ"/>
        </w:rPr>
      </w:pPr>
      <w:r w:rsidRPr="00444786">
        <w:rPr>
          <w:b/>
          <w:bCs/>
          <w:sz w:val="32"/>
          <w:szCs w:val="32"/>
          <w:lang w:val="cs-CZ"/>
        </w:rPr>
        <w:t>Kvíz</w:t>
      </w:r>
    </w:p>
    <w:p w14:paraId="0679A724" w14:textId="77777777" w:rsidR="001E719B" w:rsidRDefault="002F3BFA">
      <w:pPr>
        <w:spacing w:after="120"/>
      </w:pPr>
      <w:r>
        <w:t>1. Jak se nazývá obrovská vodní plocha, která pokrývá většinu Země a ve které se nachází většina vody na planetě?</w:t>
      </w:r>
    </w:p>
    <w:p w14:paraId="040DC20F" w14:textId="77777777" w:rsidR="001E719B" w:rsidRDefault="002F3BFA">
      <w:r>
        <w:t>Odpověď:</w:t>
      </w:r>
    </w:p>
    <w:p w14:paraId="1EDA72D9" w14:textId="25513992" w:rsidR="001E719B" w:rsidRDefault="002F3BFA" w:rsidP="0063641E">
      <w:pPr>
        <w:spacing w:after="240"/>
      </w:pPr>
      <w:r>
        <w:t>_________________________________________________________________________________________________________</w:t>
      </w:r>
    </w:p>
    <w:p w14:paraId="3D74A78E" w14:textId="381A4A1D" w:rsidR="001E719B" w:rsidRDefault="002F3BFA" w:rsidP="0063641E">
      <w:pPr>
        <w:spacing w:after="240"/>
      </w:pPr>
      <w:r>
        <w:t>_________________________________________________________________________________________________________</w:t>
      </w:r>
    </w:p>
    <w:p w14:paraId="3F4CB952" w14:textId="2A6E08A4" w:rsidR="001E719B" w:rsidRDefault="001E719B">
      <w:pPr>
        <w:spacing w:after="120"/>
      </w:pPr>
    </w:p>
    <w:p w14:paraId="7D6E443F" w14:textId="77777777" w:rsidR="001E719B" w:rsidRDefault="002F3BFA">
      <w:pPr>
        <w:spacing w:after="120"/>
      </w:pPr>
      <w:r>
        <w:t>2. Co se stane, když lidé házejí odpadky do oceánu a proč je to škodlivé pro mořské živočichy i celý ekosystém?</w:t>
      </w:r>
    </w:p>
    <w:p w14:paraId="0A3D0D57" w14:textId="77777777" w:rsidR="001E719B" w:rsidRDefault="002F3BFA">
      <w:r>
        <w:t>Odpověď:</w:t>
      </w:r>
    </w:p>
    <w:p w14:paraId="69643099" w14:textId="77777777" w:rsidR="0063641E" w:rsidRDefault="0063641E" w:rsidP="0063641E">
      <w:pPr>
        <w:spacing w:after="240"/>
      </w:pPr>
      <w:r>
        <w:t>_________________________________________________________________________________________________________</w:t>
      </w:r>
    </w:p>
    <w:p w14:paraId="43A94429" w14:textId="77777777" w:rsidR="0063641E" w:rsidRDefault="0063641E" w:rsidP="0063641E">
      <w:pPr>
        <w:spacing w:after="240"/>
      </w:pPr>
      <w:r>
        <w:t>_________________________________________________________________________________________________________</w:t>
      </w:r>
    </w:p>
    <w:p w14:paraId="3DF9C7E9" w14:textId="77777777" w:rsidR="001E719B" w:rsidRDefault="002F3BFA">
      <w:pPr>
        <w:spacing w:after="120"/>
      </w:pPr>
      <w:r>
        <w:t>3. Jaké zvláštní mořské zvíře, které vypadá jako malý koník, žije v oceánu a drží se ploutví za rostliny?</w:t>
      </w:r>
    </w:p>
    <w:p w14:paraId="327704B2" w14:textId="77777777" w:rsidR="001E719B" w:rsidRDefault="002F3BFA">
      <w:r>
        <w:t>Odpověď:</w:t>
      </w:r>
    </w:p>
    <w:p w14:paraId="4FA8A5EC" w14:textId="77777777" w:rsidR="0063641E" w:rsidRDefault="0063641E" w:rsidP="0063641E">
      <w:pPr>
        <w:spacing w:after="240"/>
      </w:pPr>
      <w:r>
        <w:t>_________________________________________________________________________________________________________</w:t>
      </w:r>
    </w:p>
    <w:p w14:paraId="13F21E16" w14:textId="77777777" w:rsidR="0063641E" w:rsidRDefault="0063641E" w:rsidP="0063641E">
      <w:pPr>
        <w:spacing w:after="240"/>
      </w:pPr>
      <w:r>
        <w:t>_________________________________________________________________________________________________________</w:t>
      </w:r>
    </w:p>
    <w:p w14:paraId="4DC9B1CC" w14:textId="77777777" w:rsidR="001E719B" w:rsidRDefault="002F3BFA">
      <w:pPr>
        <w:spacing w:after="120"/>
      </w:pPr>
      <w:r>
        <w:t>4. Jak se jmenuje mořský pták s velkým zobákem, do kterého si ukládá ryby, které loví z vody?</w:t>
      </w:r>
    </w:p>
    <w:p w14:paraId="4DB6B846" w14:textId="77777777" w:rsidR="001E719B" w:rsidRDefault="002F3BFA">
      <w:r>
        <w:t>Odpověď:</w:t>
      </w:r>
    </w:p>
    <w:p w14:paraId="4A78F32E" w14:textId="77777777" w:rsidR="0063641E" w:rsidRDefault="0063641E" w:rsidP="0063641E">
      <w:pPr>
        <w:spacing w:after="240"/>
      </w:pPr>
      <w:r>
        <w:t>_________________________________________________________________________________________________________</w:t>
      </w:r>
    </w:p>
    <w:p w14:paraId="1D16069A" w14:textId="77777777" w:rsidR="0063641E" w:rsidRDefault="0063641E" w:rsidP="0063641E">
      <w:pPr>
        <w:spacing w:after="240"/>
      </w:pPr>
      <w:r>
        <w:t>_________________________________________________________________________________________________________</w:t>
      </w:r>
    </w:p>
    <w:p w14:paraId="487938D9" w14:textId="2C0E5749" w:rsidR="0063641E" w:rsidRDefault="0063641E"/>
    <w:p w14:paraId="3B237FC4" w14:textId="7954E244" w:rsidR="001E719B" w:rsidRDefault="002F3BFA">
      <w:pPr>
        <w:spacing w:after="120"/>
      </w:pPr>
      <w:r>
        <w:t>5. Jaké různé druhy pláží existují a čím se liší písečné pláže od těch kamenných nebo oblázkových?</w:t>
      </w:r>
    </w:p>
    <w:p w14:paraId="5BE947CF" w14:textId="77777777" w:rsidR="001E719B" w:rsidRDefault="002F3BFA">
      <w:r>
        <w:t>Odpověď:</w:t>
      </w:r>
    </w:p>
    <w:p w14:paraId="71080215" w14:textId="77777777" w:rsidR="0063641E" w:rsidRDefault="0063641E" w:rsidP="0063641E">
      <w:pPr>
        <w:spacing w:after="240"/>
      </w:pPr>
      <w:r>
        <w:t>_________________________________________________________________________________________________________</w:t>
      </w:r>
    </w:p>
    <w:p w14:paraId="5B44CC0C" w14:textId="77777777" w:rsidR="0063641E" w:rsidRDefault="0063641E" w:rsidP="0063641E">
      <w:pPr>
        <w:spacing w:after="240"/>
      </w:pPr>
      <w:r>
        <w:t>_________________________________________________________________________________________________________</w:t>
      </w:r>
    </w:p>
    <w:p w14:paraId="1F1DBB0D" w14:textId="77777777" w:rsidR="001E719B" w:rsidRDefault="002F3BFA">
      <w:pPr>
        <w:spacing w:after="120"/>
      </w:pPr>
      <w:r>
        <w:lastRenderedPageBreak/>
        <w:t>6. Jaký je rozdíl mezi průlivem, což je přírodní úzký vodní pás mezi dvěma pevninami, a průplavem, který vytvořili lidé, aby spojili dvě moře?</w:t>
      </w:r>
    </w:p>
    <w:p w14:paraId="529DAE73" w14:textId="77777777" w:rsidR="001E719B" w:rsidRDefault="002F3BFA">
      <w:r>
        <w:t>Odpověď:</w:t>
      </w:r>
    </w:p>
    <w:p w14:paraId="4FEC19F8" w14:textId="77777777" w:rsidR="0063641E" w:rsidRDefault="0063641E" w:rsidP="0063641E">
      <w:pPr>
        <w:spacing w:after="240"/>
      </w:pPr>
      <w:r>
        <w:t>_________________________________________________________________________________________________________</w:t>
      </w:r>
    </w:p>
    <w:p w14:paraId="2FAD2EE3" w14:textId="77777777" w:rsidR="0063641E" w:rsidRDefault="0063641E" w:rsidP="0063641E">
      <w:pPr>
        <w:spacing w:after="240"/>
      </w:pPr>
      <w:r>
        <w:t>_________________________________________________________________________________________________________</w:t>
      </w:r>
    </w:p>
    <w:p w14:paraId="3B9E25B0" w14:textId="77777777" w:rsidR="001E719B" w:rsidRDefault="002F3BFA">
      <w:pPr>
        <w:spacing w:after="120"/>
      </w:pPr>
      <w:r>
        <w:t>7. Co jsou to mořské proudy, proč se voda v oceánech pohybuje a jak mohou ovlivňovat počasí?</w:t>
      </w:r>
    </w:p>
    <w:p w14:paraId="3D189CB1" w14:textId="77777777" w:rsidR="001E719B" w:rsidRDefault="002F3BFA">
      <w:r>
        <w:t>Odpověď:</w:t>
      </w:r>
    </w:p>
    <w:p w14:paraId="21EC949B" w14:textId="77777777" w:rsidR="0063641E" w:rsidRDefault="0063641E" w:rsidP="0063641E">
      <w:pPr>
        <w:spacing w:after="240"/>
      </w:pPr>
      <w:r>
        <w:t>_________________________________________________________________________________________________________</w:t>
      </w:r>
    </w:p>
    <w:p w14:paraId="0C0DC57E" w14:textId="77777777" w:rsidR="0063641E" w:rsidRDefault="0063641E" w:rsidP="0063641E">
      <w:pPr>
        <w:spacing w:after="240"/>
      </w:pPr>
      <w:r>
        <w:t>_________________________________________________________________________________________________________</w:t>
      </w:r>
    </w:p>
    <w:p w14:paraId="747282A9" w14:textId="77777777" w:rsidR="001E719B" w:rsidRDefault="002F3BFA">
      <w:pPr>
        <w:spacing w:after="120"/>
      </w:pPr>
      <w:r>
        <w:t>8. Jak se jmenuje největší oceán na Zemi, který zabírá téměř polovinu celé mořské plochy planety?</w:t>
      </w:r>
    </w:p>
    <w:p w14:paraId="680B7AB6" w14:textId="77777777" w:rsidR="001E719B" w:rsidRDefault="002F3BFA">
      <w:r>
        <w:t>Odpověď:</w:t>
      </w:r>
    </w:p>
    <w:p w14:paraId="075E3BAF" w14:textId="77777777" w:rsidR="0063641E" w:rsidRDefault="0063641E" w:rsidP="0063641E">
      <w:pPr>
        <w:spacing w:after="240"/>
      </w:pPr>
      <w:r>
        <w:t>_________________________________________________________________________________________________________</w:t>
      </w:r>
    </w:p>
    <w:p w14:paraId="452451EF" w14:textId="77777777" w:rsidR="0063641E" w:rsidRDefault="0063641E" w:rsidP="0063641E">
      <w:pPr>
        <w:spacing w:after="240"/>
      </w:pPr>
      <w:r>
        <w:t>_________________________________________________________________________________________________________</w:t>
      </w:r>
    </w:p>
    <w:p w14:paraId="0C53C6D4" w14:textId="77777777" w:rsidR="001E719B" w:rsidRDefault="002F3BFA">
      <w:pPr>
        <w:spacing w:after="120"/>
      </w:pPr>
      <w:r>
        <w:t>9. Jak se nazývá obrovská mořská vlna, která může vzniknout při zemětřesení pod hladinou oceánu a zaplavit pobřeží?</w:t>
      </w:r>
    </w:p>
    <w:p w14:paraId="04FF6299" w14:textId="77777777" w:rsidR="001E719B" w:rsidRDefault="002F3BFA">
      <w:r>
        <w:t>Odpověď:</w:t>
      </w:r>
    </w:p>
    <w:p w14:paraId="1D6821DB" w14:textId="77777777" w:rsidR="0063641E" w:rsidRDefault="0063641E" w:rsidP="0063641E">
      <w:pPr>
        <w:spacing w:after="240"/>
      </w:pPr>
      <w:r>
        <w:t>_________________________________________________________________________________________________________</w:t>
      </w:r>
    </w:p>
    <w:p w14:paraId="755B1D7E" w14:textId="2D48A005" w:rsidR="0063641E" w:rsidRDefault="0063641E" w:rsidP="002F3BFA">
      <w:pPr>
        <w:spacing w:after="240"/>
      </w:pPr>
      <w:r>
        <w:t>_________________________________________________________________________________________________________</w:t>
      </w:r>
    </w:p>
    <w:p w14:paraId="7D27EE60" w14:textId="5545E47B" w:rsidR="001E719B" w:rsidRDefault="002F3BFA">
      <w:pPr>
        <w:spacing w:after="120"/>
      </w:pPr>
      <w:r>
        <w:t>10. Co je to povodeň, kdy vzniká a jaké škody může napáchat lidem i přírodě?</w:t>
      </w:r>
    </w:p>
    <w:p w14:paraId="7FF0C884" w14:textId="77777777" w:rsidR="001E719B" w:rsidRDefault="002F3BFA">
      <w:r>
        <w:t>Odpověď:</w:t>
      </w:r>
    </w:p>
    <w:p w14:paraId="438770AC" w14:textId="77777777" w:rsidR="0063641E" w:rsidRDefault="0063641E" w:rsidP="0063641E">
      <w:pPr>
        <w:spacing w:after="240"/>
      </w:pPr>
      <w:r>
        <w:t>_________________________________________________________________________________________________________</w:t>
      </w:r>
    </w:p>
    <w:p w14:paraId="3DFA40BD" w14:textId="77777777" w:rsidR="0063641E" w:rsidRDefault="0063641E" w:rsidP="0063641E">
      <w:pPr>
        <w:spacing w:after="240"/>
      </w:pPr>
      <w:r>
        <w:t>_________________________________________________________________________________________________________</w:t>
      </w:r>
    </w:p>
    <w:p w14:paraId="43D1B1C6" w14:textId="77777777" w:rsidR="001E719B" w:rsidRDefault="002F3BFA">
      <w:pPr>
        <w:spacing w:after="120"/>
      </w:pPr>
      <w:r>
        <w:t>11. Kterého mořského živočicha se lidé nejvíce bojí kvůli jeho ostrým zubům a rychlosti při lovu?</w:t>
      </w:r>
    </w:p>
    <w:p w14:paraId="5E9DD923" w14:textId="77777777" w:rsidR="001E719B" w:rsidRDefault="002F3BFA">
      <w:r>
        <w:t>Odpověď:</w:t>
      </w:r>
    </w:p>
    <w:p w14:paraId="44926CB9" w14:textId="77777777" w:rsidR="0063641E" w:rsidRDefault="0063641E" w:rsidP="0063641E">
      <w:pPr>
        <w:spacing w:after="240"/>
      </w:pPr>
      <w:r>
        <w:t>_________________________________________________________________________________________________________</w:t>
      </w:r>
    </w:p>
    <w:p w14:paraId="4061DBC9" w14:textId="77777777" w:rsidR="0063641E" w:rsidRDefault="0063641E" w:rsidP="0063641E">
      <w:pPr>
        <w:spacing w:after="240"/>
      </w:pPr>
      <w:r>
        <w:t>_________________________________________________________________________________________________________</w:t>
      </w:r>
    </w:p>
    <w:p w14:paraId="458226E5" w14:textId="77777777" w:rsidR="001E719B" w:rsidRDefault="002F3BFA">
      <w:pPr>
        <w:spacing w:after="120"/>
      </w:pPr>
      <w:r>
        <w:lastRenderedPageBreak/>
        <w:t>12. Jak se jmenuje mořský živočich, který se umí stále obnovovat a dokáže teoreticky žít navždy?</w:t>
      </w:r>
    </w:p>
    <w:p w14:paraId="2D1AF86F" w14:textId="77777777" w:rsidR="001E719B" w:rsidRDefault="002F3BFA">
      <w:r>
        <w:t>Odpověď:</w:t>
      </w:r>
    </w:p>
    <w:p w14:paraId="05397B0D" w14:textId="77777777" w:rsidR="0063641E" w:rsidRDefault="0063641E" w:rsidP="0063641E">
      <w:pPr>
        <w:spacing w:after="240"/>
      </w:pPr>
      <w:r>
        <w:t>_________________________________________________________________________________________________________</w:t>
      </w:r>
    </w:p>
    <w:p w14:paraId="09324AB6" w14:textId="77777777" w:rsidR="0063641E" w:rsidRDefault="0063641E" w:rsidP="0063641E">
      <w:pPr>
        <w:spacing w:after="240"/>
      </w:pPr>
      <w:r>
        <w:t>_________________________________________________________________________________________________________</w:t>
      </w:r>
    </w:p>
    <w:p w14:paraId="7D87FB25" w14:textId="77777777" w:rsidR="001E719B" w:rsidRDefault="002F3BFA">
      <w:pPr>
        <w:spacing w:after="120"/>
      </w:pPr>
      <w:r>
        <w:t>13. Jaké mořské živočichy lidé často jedí a říká se jim mořské plody? Znáš některé z nich?</w:t>
      </w:r>
    </w:p>
    <w:p w14:paraId="64BAB40C" w14:textId="77777777" w:rsidR="001E719B" w:rsidRDefault="002F3BFA">
      <w:r>
        <w:t>Odpověď:</w:t>
      </w:r>
    </w:p>
    <w:p w14:paraId="6968E94D" w14:textId="77777777" w:rsidR="0063641E" w:rsidRDefault="0063641E" w:rsidP="0063641E">
      <w:pPr>
        <w:spacing w:after="240"/>
      </w:pPr>
      <w:r>
        <w:t>_________________________________________________________________________________________________________</w:t>
      </w:r>
    </w:p>
    <w:p w14:paraId="78CB3039" w14:textId="77777777" w:rsidR="0063641E" w:rsidRDefault="0063641E" w:rsidP="0063641E">
      <w:pPr>
        <w:spacing w:after="240"/>
      </w:pPr>
      <w:r>
        <w:t>_________________________________________________________________________________________________________</w:t>
      </w:r>
    </w:p>
    <w:p w14:paraId="59015A23" w14:textId="77777777" w:rsidR="001E719B" w:rsidRDefault="002F3BFA">
      <w:pPr>
        <w:spacing w:after="120"/>
      </w:pPr>
      <w:r>
        <w:t xml:space="preserve">14. Které mořské zvíře má klepeta, krunýř a vypadá </w:t>
      </w:r>
      <w:r>
        <w:t>podobně jako rak?</w:t>
      </w:r>
    </w:p>
    <w:p w14:paraId="23EBC35D" w14:textId="77777777" w:rsidR="001E719B" w:rsidRDefault="002F3BFA">
      <w:r>
        <w:t>Odpověď:</w:t>
      </w:r>
    </w:p>
    <w:p w14:paraId="2605E136" w14:textId="77777777" w:rsidR="0063641E" w:rsidRDefault="0063641E" w:rsidP="0063641E">
      <w:pPr>
        <w:spacing w:after="240"/>
      </w:pPr>
      <w:r>
        <w:t>_________________________________________________________________________________________________________</w:t>
      </w:r>
    </w:p>
    <w:p w14:paraId="0F1CB49B" w14:textId="1AEF684F" w:rsidR="0063641E" w:rsidRDefault="0063641E" w:rsidP="002F3BFA">
      <w:pPr>
        <w:spacing w:after="240"/>
      </w:pPr>
      <w:r>
        <w:t>_________________________________________________________________________________________________________</w:t>
      </w:r>
    </w:p>
    <w:p w14:paraId="3EC30B34" w14:textId="1B43B252" w:rsidR="001E719B" w:rsidRDefault="002F3BFA">
      <w:pPr>
        <w:spacing w:after="120"/>
      </w:pPr>
      <w:r>
        <w:t>15. Co jsou to korálové útesy, proč jsou důležité pro život v oceánu a kteří tvorové v nich žijí?</w:t>
      </w:r>
    </w:p>
    <w:p w14:paraId="5B91AB72" w14:textId="77777777" w:rsidR="001E719B" w:rsidRDefault="002F3BFA">
      <w:r>
        <w:t>Odpověď:</w:t>
      </w:r>
    </w:p>
    <w:p w14:paraId="5B49565B" w14:textId="77777777" w:rsidR="0063641E" w:rsidRDefault="0063641E" w:rsidP="0063641E">
      <w:pPr>
        <w:spacing w:after="240"/>
      </w:pPr>
      <w:r>
        <w:t>_________________________________________________________________________________________________________</w:t>
      </w:r>
    </w:p>
    <w:p w14:paraId="2782B5CE" w14:textId="77777777" w:rsidR="0063641E" w:rsidRDefault="0063641E" w:rsidP="0063641E">
      <w:pPr>
        <w:spacing w:after="240"/>
      </w:pPr>
      <w:r>
        <w:t>_________________________________________________________________________________________________________</w:t>
      </w:r>
    </w:p>
    <w:p w14:paraId="02B1DE74" w14:textId="77777777" w:rsidR="001E719B" w:rsidRDefault="002F3BFA">
      <w:pPr>
        <w:spacing w:after="120"/>
      </w:pPr>
      <w:r>
        <w:t>16. Která země na světě chytá nejvíce ryb a co to znamená pro život v moři?</w:t>
      </w:r>
    </w:p>
    <w:p w14:paraId="7CAFA86E" w14:textId="77777777" w:rsidR="001E719B" w:rsidRDefault="002F3BFA">
      <w:r>
        <w:t>Odpověď:</w:t>
      </w:r>
    </w:p>
    <w:p w14:paraId="045AF8E6" w14:textId="77777777" w:rsidR="0063641E" w:rsidRDefault="0063641E" w:rsidP="0063641E">
      <w:pPr>
        <w:spacing w:after="240"/>
      </w:pPr>
      <w:r>
        <w:t>_________________________________________________________________________________________________________</w:t>
      </w:r>
    </w:p>
    <w:p w14:paraId="310B444E" w14:textId="77777777" w:rsidR="0063641E" w:rsidRDefault="0063641E" w:rsidP="0063641E">
      <w:pPr>
        <w:spacing w:after="240"/>
      </w:pPr>
      <w:r>
        <w:t>_________________________________________________________________________________________________________</w:t>
      </w:r>
    </w:p>
    <w:p w14:paraId="528E7A05" w14:textId="5C856405" w:rsidR="001E719B" w:rsidRDefault="001E719B" w:rsidP="0063641E">
      <w:pPr>
        <w:spacing w:after="120"/>
      </w:pPr>
    </w:p>
    <w:p w14:paraId="15886F63" w14:textId="77777777" w:rsidR="0063641E" w:rsidRDefault="0063641E" w:rsidP="0063641E">
      <w:pPr>
        <w:spacing w:after="120"/>
      </w:pPr>
    </w:p>
    <w:p w14:paraId="7F47188B" w14:textId="77777777" w:rsidR="0063641E" w:rsidRDefault="0063641E" w:rsidP="0063641E">
      <w:pPr>
        <w:spacing w:after="120"/>
      </w:pPr>
    </w:p>
    <w:p w14:paraId="50C6B183" w14:textId="77777777" w:rsidR="0063641E" w:rsidRDefault="0063641E" w:rsidP="0063641E">
      <w:pPr>
        <w:spacing w:after="120"/>
      </w:pPr>
    </w:p>
    <w:p w14:paraId="76B134E9" w14:textId="77777777" w:rsidR="0063641E" w:rsidRPr="0063641E" w:rsidRDefault="0063641E" w:rsidP="0063641E">
      <w:pPr>
        <w:spacing w:after="120"/>
        <w:rPr>
          <w:lang w:val="cs-CZ"/>
        </w:rPr>
      </w:pPr>
    </w:p>
    <w:p w14:paraId="67C338FE" w14:textId="1F3B234C" w:rsidR="0063641E" w:rsidRPr="0063641E" w:rsidRDefault="0063641E" w:rsidP="0063641E">
      <w:pPr>
        <w:spacing w:after="120"/>
        <w:rPr>
          <w:lang w:val="cs-CZ"/>
        </w:rPr>
      </w:pPr>
      <w:r w:rsidRPr="0063641E">
        <w:rPr>
          <w:lang w:val="cs-CZ"/>
        </w:rPr>
        <w:t xml:space="preserve">Vyhodnocení kvízu: </w:t>
      </w:r>
    </w:p>
    <w:sectPr w:rsidR="0063641E" w:rsidRPr="0063641E" w:rsidSect="002F3BFA">
      <w:headerReference w:type="default" r:id="rId8"/>
      <w:pgSz w:w="12240" w:h="15840"/>
      <w:pgMar w:top="1440" w:right="1800" w:bottom="993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0D4AE" w14:textId="77777777" w:rsidR="0063641E" w:rsidRDefault="0063641E" w:rsidP="0063641E">
      <w:pPr>
        <w:spacing w:after="0" w:line="240" w:lineRule="auto"/>
      </w:pPr>
      <w:r>
        <w:separator/>
      </w:r>
    </w:p>
  </w:endnote>
  <w:endnote w:type="continuationSeparator" w:id="0">
    <w:p w14:paraId="2C6B60FC" w14:textId="77777777" w:rsidR="0063641E" w:rsidRDefault="0063641E" w:rsidP="00636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D54D1" w14:textId="77777777" w:rsidR="0063641E" w:rsidRDefault="0063641E" w:rsidP="0063641E">
      <w:pPr>
        <w:spacing w:after="0" w:line="240" w:lineRule="auto"/>
      </w:pPr>
      <w:r>
        <w:separator/>
      </w:r>
    </w:p>
  </w:footnote>
  <w:footnote w:type="continuationSeparator" w:id="0">
    <w:p w14:paraId="7DEB1750" w14:textId="77777777" w:rsidR="0063641E" w:rsidRDefault="0063641E" w:rsidP="006364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854C2" w14:textId="20FAC216" w:rsidR="0063641E" w:rsidRPr="00444786" w:rsidRDefault="0063641E">
    <w:pPr>
      <w:pStyle w:val="Zhlav"/>
      <w:rPr>
        <w:lang w:val="cs-CZ"/>
      </w:rPr>
    </w:pPr>
    <w:r w:rsidRPr="00444786">
      <w:rPr>
        <w:lang w:val="cs-CZ"/>
      </w:rPr>
      <w:t xml:space="preserve">Jméno skupiny: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61054254">
    <w:abstractNumId w:val="8"/>
  </w:num>
  <w:num w:numId="2" w16cid:durableId="1710183435">
    <w:abstractNumId w:val="6"/>
  </w:num>
  <w:num w:numId="3" w16cid:durableId="1908297261">
    <w:abstractNumId w:val="5"/>
  </w:num>
  <w:num w:numId="4" w16cid:durableId="570116770">
    <w:abstractNumId w:val="4"/>
  </w:num>
  <w:num w:numId="5" w16cid:durableId="540169217">
    <w:abstractNumId w:val="7"/>
  </w:num>
  <w:num w:numId="6" w16cid:durableId="1007634044">
    <w:abstractNumId w:val="3"/>
  </w:num>
  <w:num w:numId="7" w16cid:durableId="1255043916">
    <w:abstractNumId w:val="2"/>
  </w:num>
  <w:num w:numId="8" w16cid:durableId="1116943296">
    <w:abstractNumId w:val="1"/>
  </w:num>
  <w:num w:numId="9" w16cid:durableId="481115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E719B"/>
    <w:rsid w:val="0029639D"/>
    <w:rsid w:val="002F3BFA"/>
    <w:rsid w:val="00326F90"/>
    <w:rsid w:val="00444786"/>
    <w:rsid w:val="0063641E"/>
    <w:rsid w:val="0082371C"/>
    <w:rsid w:val="008E0BFB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9200FC"/>
  <w14:defaultImageDpi w14:val="300"/>
  <w15:docId w15:val="{8F3BB071-9A4B-45B3-8BAE-E52CD0EE1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1C7265FF0886469881B0F79A309B3C" ma:contentTypeVersion="23" ma:contentTypeDescription="Vytvoří nový dokument" ma:contentTypeScope="" ma:versionID="c5c416923cda9ff7cb95379128dc9906">
  <xsd:schema xmlns:xsd="http://www.w3.org/2001/XMLSchema" xmlns:xs="http://www.w3.org/2001/XMLSchema" xmlns:p="http://schemas.microsoft.com/office/2006/metadata/properties" xmlns:ns2="b715b778-279e-420d-8d0a-7b78def4f9ce" xmlns:ns3="11a92c83-794f-4627-a41f-438f0621f053" targetNamespace="http://schemas.microsoft.com/office/2006/metadata/properties" ma:root="true" ma:fieldsID="87e06fbf019a252a01a37dae07d3d064" ns2:_="" ns3:_="">
    <xsd:import namespace="b715b778-279e-420d-8d0a-7b78def4f9ce"/>
    <xsd:import namespace="11a92c83-794f-4627-a41f-438f0621f0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Datum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15b778-279e-420d-8d0a-7b78def4f9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Datum" ma:index="14" nillable="true" ma:displayName="Datum" ma:format="DateOnly" ma:internalName="Datum">
      <xsd:simpleType>
        <xsd:restriction base="dms:DateTim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Značky obrázků" ma:readOnly="false" ma:fieldId="{5cf76f15-5ced-4ddc-b409-7134ff3c332f}" ma:taxonomyMulti="true" ma:sspId="3a56484b-a26b-4e00-921e-6fc0b043d2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a92c83-794f-4627-a41f-438f0621f05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b6759a2-0ad6-4fdc-8cb0-b044d3acbc69}" ma:internalName="TaxCatchAll" ma:showField="CatchAllData" ma:web="11a92c83-794f-4627-a41f-438f0621f0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15b778-279e-420d-8d0a-7b78def4f9ce">
      <Terms xmlns="http://schemas.microsoft.com/office/infopath/2007/PartnerControls"/>
    </lcf76f155ced4ddcb4097134ff3c332f>
    <Datum xmlns="b715b778-279e-420d-8d0a-7b78def4f9ce" xsi:nil="true"/>
    <TaxCatchAll xmlns="11a92c83-794f-4627-a41f-438f0621f053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F97F4E-DD10-4ED4-B889-029143C3D78B}"/>
</file>

<file path=customXml/itemProps3.xml><?xml version="1.0" encoding="utf-8"?>
<ds:datastoreItem xmlns:ds="http://schemas.openxmlformats.org/officeDocument/2006/customXml" ds:itemID="{48F3EB38-8D7C-496E-A081-5383B752F49D}"/>
</file>

<file path=customXml/itemProps4.xml><?xml version="1.0" encoding="utf-8"?>
<ds:datastoreItem xmlns:ds="http://schemas.openxmlformats.org/officeDocument/2006/customXml" ds:itemID="{242AA5C1-0F8A-4696-BBDD-C9F85B216E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746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5139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Jan Šefl</cp:lastModifiedBy>
  <cp:revision>4</cp:revision>
  <dcterms:created xsi:type="dcterms:W3CDTF">2025-03-24T08:02:00Z</dcterms:created>
  <dcterms:modified xsi:type="dcterms:W3CDTF">2025-03-24T08:03:00Z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0x010100481C7265FF0886469881B0F79A309B3C</vt:lpwstr>
  </property>
</Properties>
</file>